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Default="00027C27" w:rsidP="00B561C0"/>
    <w:p w:rsidR="00870C26" w:rsidRDefault="00870C26" w:rsidP="00B561C0"/>
    <w:p w:rsidR="00870C26" w:rsidRDefault="00870C26" w:rsidP="00B561C0">
      <w:r>
        <w:rPr>
          <w:noProof/>
          <w:lang w:eastAsia="en-GB"/>
        </w:rPr>
        <w:drawing>
          <wp:inline distT="0" distB="0" distL="0" distR="0" wp14:anchorId="18AAAC7A" wp14:editId="66A780EF">
            <wp:extent cx="1168400" cy="11091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9309" cy="111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C26" w:rsidRDefault="00870C26" w:rsidP="00B561C0"/>
    <w:p w:rsidR="00870C26" w:rsidRDefault="00870C26" w:rsidP="00B561C0">
      <w:pPr>
        <w:rPr>
          <w:b/>
        </w:rPr>
      </w:pPr>
    </w:p>
    <w:p w:rsidR="00870C26" w:rsidRDefault="00870C26" w:rsidP="00B561C0">
      <w:pPr>
        <w:rPr>
          <w:b/>
        </w:rPr>
      </w:pPr>
    </w:p>
    <w:p w:rsidR="00870C26" w:rsidRDefault="00870C26" w:rsidP="00B561C0">
      <w:pPr>
        <w:rPr>
          <w:b/>
        </w:rPr>
      </w:pPr>
    </w:p>
    <w:p w:rsidR="00870C26" w:rsidRDefault="00870C26" w:rsidP="00B561C0">
      <w:pPr>
        <w:rPr>
          <w:b/>
        </w:rPr>
      </w:pPr>
      <w:bookmarkStart w:id="0" w:name="_GoBack"/>
      <w:proofErr w:type="spellStart"/>
      <w:r w:rsidRPr="00870C26">
        <w:rPr>
          <w:b/>
        </w:rPr>
        <w:t>UNCRC</w:t>
      </w:r>
      <w:proofErr w:type="spellEnd"/>
      <w:r w:rsidRPr="00870C26">
        <w:rPr>
          <w:b/>
        </w:rPr>
        <w:t>: information and materials in Gaelic for Facilitators</w:t>
      </w:r>
    </w:p>
    <w:bookmarkEnd w:id="0"/>
    <w:p w:rsidR="00870C26" w:rsidRPr="00870C26" w:rsidRDefault="00870C26" w:rsidP="00B561C0">
      <w:pPr>
        <w:rPr>
          <w:b/>
        </w:rPr>
      </w:pPr>
    </w:p>
    <w:p w:rsidR="00870C26" w:rsidRDefault="00870C26" w:rsidP="00B561C0"/>
    <w:p w:rsidR="00870C26" w:rsidRDefault="00870C26" w:rsidP="00B561C0">
      <w:r>
        <w:t>The Children and Young People’s Commissioner Scotland has made available the United Nations Convention on The Rights of the Child (</w:t>
      </w:r>
      <w:proofErr w:type="spellStart"/>
      <w:r>
        <w:t>UNCRC</w:t>
      </w:r>
      <w:proofErr w:type="spellEnd"/>
      <w:r>
        <w:t>) learning and teaching materials in Gaelic. These materials can be used along with the Compassionate and Connected Classroom resources. All of these resources can be downloaded.</w:t>
      </w:r>
    </w:p>
    <w:p w:rsidR="00870C26" w:rsidRDefault="00870C26" w:rsidP="00B561C0"/>
    <w:p w:rsidR="00870C26" w:rsidRDefault="00870C26" w:rsidP="00B561C0"/>
    <w:p w:rsidR="00870C26" w:rsidRPr="00870C26" w:rsidRDefault="00870C26" w:rsidP="00B561C0">
      <w:pPr>
        <w:rPr>
          <w:b/>
          <w:sz w:val="28"/>
          <w:szCs w:val="28"/>
        </w:rPr>
      </w:pPr>
      <w:hyperlink r:id="rId6" w:history="1">
        <w:r w:rsidRPr="00870C26">
          <w:rPr>
            <w:rStyle w:val="Hyperlink"/>
            <w:b/>
            <w:sz w:val="28"/>
            <w:szCs w:val="28"/>
          </w:rPr>
          <w:t xml:space="preserve">Cùmhnant air Còraichean an </w:t>
        </w:r>
        <w:proofErr w:type="spellStart"/>
        <w:r w:rsidRPr="00870C26">
          <w:rPr>
            <w:rStyle w:val="Hyperlink"/>
            <w:b/>
            <w:sz w:val="28"/>
            <w:szCs w:val="28"/>
          </w:rPr>
          <w:t>Leanaibh</w:t>
        </w:r>
        <w:proofErr w:type="spellEnd"/>
      </w:hyperlink>
    </w:p>
    <w:p w:rsidR="00870C26" w:rsidRDefault="00870C26" w:rsidP="00B561C0"/>
    <w:p w:rsidR="00870C26" w:rsidRPr="00870C26" w:rsidRDefault="00870C26" w:rsidP="00B561C0">
      <w:pPr>
        <w:rPr>
          <w:b/>
          <w:sz w:val="28"/>
          <w:szCs w:val="28"/>
        </w:rPr>
      </w:pPr>
      <w:hyperlink r:id="rId7" w:history="1">
        <w:proofErr w:type="spellStart"/>
        <w:r w:rsidRPr="00870C26">
          <w:rPr>
            <w:rStyle w:val="Hyperlink"/>
            <w:b/>
            <w:sz w:val="28"/>
            <w:szCs w:val="28"/>
          </w:rPr>
          <w:t>Samhlaidhean</w:t>
        </w:r>
        <w:proofErr w:type="spellEnd"/>
        <w:r w:rsidRPr="00870C26">
          <w:rPr>
            <w:rStyle w:val="Hyperlink"/>
            <w:b/>
            <w:sz w:val="28"/>
            <w:szCs w:val="28"/>
          </w:rPr>
          <w:t xml:space="preserve"> Cùmhnant nan Dùthchannan </w:t>
        </w:r>
        <w:proofErr w:type="spellStart"/>
        <w:r w:rsidRPr="00870C26">
          <w:rPr>
            <w:rStyle w:val="Hyperlink"/>
            <w:b/>
            <w:sz w:val="28"/>
            <w:szCs w:val="28"/>
          </w:rPr>
          <w:t>Aonaichte</w:t>
        </w:r>
        <w:proofErr w:type="spellEnd"/>
        <w:r w:rsidRPr="00870C26">
          <w:rPr>
            <w:rStyle w:val="Hyperlink"/>
            <w:b/>
            <w:sz w:val="28"/>
            <w:szCs w:val="28"/>
          </w:rPr>
          <w:t xml:space="preserve"> air Còraichean Chloinne</w:t>
        </w:r>
      </w:hyperlink>
    </w:p>
    <w:p w:rsidR="00870C26" w:rsidRDefault="00870C26" w:rsidP="00B561C0"/>
    <w:p w:rsidR="00870C26" w:rsidRPr="00870C26" w:rsidRDefault="00870C26" w:rsidP="00B561C0">
      <w:pPr>
        <w:rPr>
          <w:b/>
          <w:sz w:val="28"/>
          <w:szCs w:val="28"/>
        </w:rPr>
      </w:pPr>
      <w:hyperlink r:id="rId8" w:history="1">
        <w:r w:rsidRPr="00870C26">
          <w:rPr>
            <w:rStyle w:val="Hyperlink"/>
            <w:b/>
            <w:sz w:val="28"/>
            <w:szCs w:val="28"/>
          </w:rPr>
          <w:t xml:space="preserve">A’ dìon chòraichean </w:t>
        </w:r>
        <w:proofErr w:type="spellStart"/>
        <w:r w:rsidRPr="00870C26">
          <w:rPr>
            <w:rStyle w:val="Hyperlink"/>
            <w:b/>
            <w:sz w:val="28"/>
            <w:szCs w:val="28"/>
          </w:rPr>
          <w:t>cloinne</w:t>
        </w:r>
        <w:proofErr w:type="spellEnd"/>
        <w:r w:rsidRPr="00870C26">
          <w:rPr>
            <w:rStyle w:val="Hyperlink"/>
            <w:b/>
            <w:sz w:val="28"/>
            <w:szCs w:val="28"/>
          </w:rPr>
          <w:t xml:space="preserve"> agus dhaoine òga</w:t>
        </w:r>
      </w:hyperlink>
    </w:p>
    <w:p w:rsidR="00870C26" w:rsidRDefault="00870C26" w:rsidP="00B561C0"/>
    <w:p w:rsidR="00870C26" w:rsidRPr="00870C26" w:rsidRDefault="00870C26" w:rsidP="00B561C0">
      <w:pPr>
        <w:rPr>
          <w:b/>
          <w:sz w:val="28"/>
          <w:szCs w:val="28"/>
        </w:rPr>
      </w:pPr>
      <w:hyperlink r:id="rId9" w:history="1">
        <w:r w:rsidRPr="00870C26">
          <w:rPr>
            <w:rStyle w:val="Hyperlink"/>
            <w:b/>
            <w:sz w:val="28"/>
            <w:szCs w:val="28"/>
          </w:rPr>
          <w:t xml:space="preserve">7 Riaghailtean </w:t>
        </w:r>
        <w:proofErr w:type="spellStart"/>
        <w:r w:rsidRPr="00870C26">
          <w:rPr>
            <w:rStyle w:val="Hyperlink"/>
            <w:b/>
            <w:sz w:val="28"/>
            <w:szCs w:val="28"/>
          </w:rPr>
          <w:t>Òir</w:t>
        </w:r>
        <w:proofErr w:type="spellEnd"/>
        <w:r w:rsidRPr="00870C26">
          <w:rPr>
            <w:rStyle w:val="Hyperlink"/>
            <w:b/>
            <w:sz w:val="28"/>
            <w:szCs w:val="28"/>
          </w:rPr>
          <w:t xml:space="preserve"> airson Com-</w:t>
        </w:r>
        <w:proofErr w:type="spellStart"/>
        <w:r w:rsidRPr="00870C26">
          <w:rPr>
            <w:rStyle w:val="Hyperlink"/>
            <w:b/>
            <w:sz w:val="28"/>
            <w:szCs w:val="28"/>
          </w:rPr>
          <w:t>pàirteachadh</w:t>
        </w:r>
        <w:proofErr w:type="spellEnd"/>
      </w:hyperlink>
    </w:p>
    <w:p w:rsidR="00870C26" w:rsidRDefault="00870C26" w:rsidP="00B561C0"/>
    <w:p w:rsidR="00870C26" w:rsidRPr="00870C26" w:rsidRDefault="00870C26" w:rsidP="00B561C0">
      <w:pPr>
        <w:rPr>
          <w:b/>
          <w:sz w:val="28"/>
          <w:szCs w:val="28"/>
        </w:rPr>
      </w:pPr>
      <w:hyperlink r:id="rId10" w:history="1">
        <w:r w:rsidRPr="00870C26">
          <w:rPr>
            <w:rStyle w:val="Hyperlink"/>
            <w:b/>
            <w:sz w:val="28"/>
            <w:szCs w:val="28"/>
          </w:rPr>
          <w:t>Leabhar-</w:t>
        </w:r>
        <w:proofErr w:type="spellStart"/>
        <w:r w:rsidRPr="00870C26">
          <w:rPr>
            <w:rStyle w:val="Hyperlink"/>
            <w:b/>
            <w:sz w:val="28"/>
            <w:szCs w:val="28"/>
          </w:rPr>
          <w:t>pòcaid</w:t>
        </w:r>
        <w:proofErr w:type="spellEnd"/>
      </w:hyperlink>
    </w:p>
    <w:p w:rsidR="00870C26" w:rsidRDefault="00870C26" w:rsidP="00B561C0"/>
    <w:p w:rsidR="00870C26" w:rsidRPr="009B7615" w:rsidRDefault="00870C26" w:rsidP="00B561C0"/>
    <w:sectPr w:rsidR="00870C26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C26"/>
    <w:rsid w:val="00027C27"/>
    <w:rsid w:val="000C0CF4"/>
    <w:rsid w:val="00281579"/>
    <w:rsid w:val="00306C61"/>
    <w:rsid w:val="0037582B"/>
    <w:rsid w:val="00857548"/>
    <w:rsid w:val="00870C26"/>
    <w:rsid w:val="009B7615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503FE"/>
  <w15:chartTrackingRefBased/>
  <w15:docId w15:val="{869B922A-E6AB-46C0-8071-DE1AEDB3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styleId="Hyperlink">
    <w:name w:val="Hyperlink"/>
    <w:basedOn w:val="DefaultParagraphFont"/>
    <w:uiPriority w:val="99"/>
    <w:unhideWhenUsed/>
    <w:rsid w:val="00870C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pcs.org.uk/ufiles/UNCRC-Gaeli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ypcs.org.uk/rights/uncrcarticles/samhlaidh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ypcs.org.uk/rights/uncrc/full-uncrc/gaidhli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cypcs.org.uk/rights/uncrc/uncrc-pocketbook-and-poster/leabhar-poca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ypcs.org.uk/ufiles/7-Riaghailtean-&#210;ir-airson-Com-p&#224;irteachadh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MacKinnon M (Maeve)</dc:creator>
  <cp:keywords/>
  <dc:description/>
  <cp:lastModifiedBy>MacKinnon M (Maeve)</cp:lastModifiedBy>
  <cp:revision>1</cp:revision>
  <dcterms:created xsi:type="dcterms:W3CDTF">2020-03-24T13:00:00Z</dcterms:created>
  <dcterms:modified xsi:type="dcterms:W3CDTF">2020-03-24T16:26:00Z</dcterms:modified>
</cp:coreProperties>
</file>